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Modelo de Contrato de Atuação / Performance Agreement Template</w:t>
      </w:r>
    </w:p>
    <w:p>
      <w:pPr>
        <w:pStyle w:val="Heading2"/>
      </w:pPr>
      <w:r>
        <w:t>Versão em Português</w:t>
      </w:r>
    </w:p>
    <w:p>
      <w:r>
        <w:br/>
        <w:t>CONTRATO DE PRESTAÇÃO DE SERVIÇOS ARTÍSTICOS</w:t>
        <w:br/>
        <w:br/>
        <w:t>Entre:</w:t>
        <w:br/>
        <w:br/>
        <w:t xml:space="preserve">Contratante: __________________________________________  </w:t>
        <w:br/>
        <w:t xml:space="preserve">Representante: ________________________________________  </w:t>
        <w:br/>
        <w:t xml:space="preserve">Contacto: _____________________________________________  </w:t>
        <w:br/>
        <w:br/>
        <w:t>E</w:t>
        <w:br/>
        <w:br/>
        <w:t xml:space="preserve">Artista (DJ): __________________________________________  </w:t>
        <w:br/>
        <w:t xml:space="preserve">Nome artístico: ________________________________________  </w:t>
        <w:br/>
        <w:t xml:space="preserve">Contacto: _____________________________________________  </w:t>
        <w:br/>
        <w:br/>
        <w:t>Fica justo e contratado o seguinte:</w:t>
        <w:br/>
        <w:br/>
        <w:t xml:space="preserve">1. Objeto do contrato:  </w:t>
        <w:br/>
        <w:t>O presente contrato tem por objeto a prestação de serviço artístico de atuação (DJ set) por parte do Artista no evento a realizar-se no local abaixo mencionado.</w:t>
        <w:br/>
        <w:br/>
        <w:t xml:space="preserve">2. Data e Local do Evento:  </w:t>
        <w:br/>
        <w:t xml:space="preserve">Data: ____/____/________  </w:t>
        <w:br/>
        <w:t xml:space="preserve">Horário: ________ às ________  </w:t>
        <w:br/>
        <w:t>Local: ____________________________________________</w:t>
        <w:br/>
        <w:br/>
        <w:t xml:space="preserve">3. Condições Técnicas:  </w:t>
        <w:br/>
        <w:t>O Contratante compromete-se a fornecer o sistema de som, iluminação e demais recursos técnicos conforme o rider técnico do Artista.</w:t>
        <w:br/>
        <w:br/>
        <w:t xml:space="preserve">4. Cachet e Pagamento:  </w:t>
        <w:br/>
        <w:t xml:space="preserve">O valor acordado é de €_________, a ser pago:  </w:t>
        <w:br/>
        <w:t xml:space="preserve">[ ] Antes do evento  </w:t>
        <w:br/>
        <w:t xml:space="preserve">[ ] Após o evento  </w:t>
        <w:br/>
        <w:t>[ ] 50% na reserva e 50% no dia do evento</w:t>
        <w:br/>
        <w:br/>
        <w:t xml:space="preserve">5. Cancelamento:  </w:t>
        <w:br/>
        <w:t>Cancelamentos por parte do Contratante num prazo inferior a 7 dias do evento implicam o pagamento integral do valor acordado.</w:t>
        <w:br/>
        <w:br/>
        <w:t xml:space="preserve">6. Disposições Gerais:  </w:t>
        <w:br/>
        <w:t>Qualquer alteração deste contrato deverá ser feita por escrito e com aprovação de ambas as partes.</w:t>
        <w:br/>
        <w:br/>
        <w:t>Assinaturas:</w:t>
        <w:br/>
        <w:br/>
        <w:t xml:space="preserve">Contratante: ________________________  Data: ___/___/____  </w:t>
        <w:br/>
        <w:t>Artista (DJ): ________________________  Data: ___/___/____</w:t>
        <w:br/>
      </w:r>
    </w:p>
    <w:p>
      <w:r>
        <w:br w:type="page"/>
      </w:r>
    </w:p>
    <w:p>
      <w:pPr>
        <w:pStyle w:val="Heading2"/>
      </w:pPr>
      <w:r>
        <w:t>English Version</w:t>
      </w:r>
    </w:p>
    <w:p>
      <w:r>
        <w:br/>
        <w:t>DJ PERFORMANCE AGREEMENT</w:t>
        <w:br/>
        <w:br/>
        <w:t>Between:</w:t>
        <w:br/>
        <w:br/>
        <w:t xml:space="preserve">Organizer: __________________________________________  </w:t>
        <w:br/>
        <w:t xml:space="preserve">Representative: ______________________________________  </w:t>
        <w:br/>
        <w:t xml:space="preserve">Contact: ____________________________________________  </w:t>
        <w:br/>
        <w:br/>
        <w:t>And</w:t>
        <w:br/>
        <w:br/>
        <w:t xml:space="preserve">Artist (DJ): __________________________________________  </w:t>
        <w:br/>
        <w:t xml:space="preserve">Stage Name: _________________________________________  </w:t>
        <w:br/>
        <w:t xml:space="preserve">Contact: ____________________________________________  </w:t>
        <w:br/>
        <w:br/>
        <w:t>The following is agreed upon:</w:t>
        <w:br/>
        <w:br/>
        <w:t xml:space="preserve">1. Purpose:  </w:t>
        <w:br/>
        <w:t>This agreement outlines the performance of a DJ set by the Artist at the event specified below.</w:t>
        <w:br/>
        <w:br/>
        <w:t xml:space="preserve">2. Date and Venue:  </w:t>
        <w:br/>
        <w:t xml:space="preserve">Date: ____/____/________  </w:t>
        <w:br/>
        <w:t xml:space="preserve">Time: ________ to ________  </w:t>
        <w:br/>
        <w:t>Venue: ____________________________________________</w:t>
        <w:br/>
        <w:br/>
        <w:t xml:space="preserve">3. Technical Requirements:  </w:t>
        <w:br/>
        <w:t>The Organizer agrees to provide sound system, lighting, and all necessary technical support as per the Artist’s technical rider.</w:t>
        <w:br/>
        <w:br/>
        <w:t xml:space="preserve">4. Fee and Payment:  </w:t>
        <w:br/>
        <w:t xml:space="preserve">The agreed fee is €_________, to be paid:  </w:t>
        <w:br/>
        <w:t xml:space="preserve">[ ] Before the event  </w:t>
        <w:br/>
        <w:t xml:space="preserve">[ ] After the event  </w:t>
        <w:br/>
        <w:t>[ ] 50% upfront and 50% on the day of the event</w:t>
        <w:br/>
        <w:br/>
        <w:t xml:space="preserve">5. Cancellation:  </w:t>
        <w:br/>
        <w:t>Cancellations by the Organizer less than 7 days before the event are subject to full payment.</w:t>
        <w:br/>
        <w:br/>
        <w:t xml:space="preserve">6. General Terms:  </w:t>
        <w:br/>
        <w:t>Any changes to this agreement must be made in writing and agreed upon by both parties.</w:t>
        <w:br/>
        <w:br/>
        <w:t>Signatures:</w:t>
        <w:br/>
        <w:br/>
        <w:t xml:space="preserve">Organizer: ________________________  Date: ___/___/____  </w:t>
        <w:br/>
        <w:t>Artist (DJ): ________________________  Date: ___/___/____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